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6693947" name="019dd31c-443c-7676-ba0d-16dce2b72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6448030" name="019dd31c-443c-7676-ba0d-16dce2b722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4417029" name="019dd31c-b470-7360-aaf2-1b71decdc4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1072549" name="019dd31c-b470-7360-aaf2-1b71decdc4a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7372475" name="019dd31f-f325-7d38-ac90-cb8fe615e4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959543" name="019dd31f-f325-7d38-ac90-cb8fe615e40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0735133" name="019dd320-168a-7122-9082-0e186fd61d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760812" name="019dd320-168a-7122-9082-0e186fd61db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8155864" name="019dd321-e720-7859-a2fd-a894582a9f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0147135" name="019dd321-e720-7859-a2fd-a894582a9fd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3643511" name="019dd322-48f9-78f3-8042-0c50145359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616372" name="019dd322-48f9-78f3-8042-0c50145359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Esszimmer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2777151" name="019dd357-794a-73cf-91f8-b740bd37d3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089464" name="019dd357-794a-73cf-91f8-b740bd37d34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3133585" name="019dd358-0565-736a-aa3b-fb8dfac34e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3617077" name="019dd358-0565-736a-aa3b-fb8dfac34e4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2607700" name="019dd359-0116-715f-a4ef-508df143d2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753137" name="019dd359-0116-715f-a4ef-508df143d2e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2262861" name="019dd359-5ab5-7745-ad2f-30c967be1c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5371878" name="019dd359-5ab5-7745-ad2f-30c967be1c7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